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8 Obergeschoss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56702064" name="161a74b0-f05e-11f0-b750-13b4efc652d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212341" name="161a74b0-f05e-11f0-b750-13b4efc652d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8 Obergeschoss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74554285" name="6856dac0-f05e-11f0-b750-13b4efc652d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3935607" name="6856dac0-f05e-11f0-b750-13b4efc652d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8 Obergeschoss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7593444" name="e1edb750-f05e-11f0-b750-13b4efc652d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3837915" name="e1edb750-f05e-11f0-b750-13b4efc652d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672</w:t>
          </w:r>
        </w:p>
        <w:p>
          <w:pPr>
            <w:spacing w:before="0" w:after="0"/>
          </w:pPr>
          <w:r>
            <w:t>DN 672 Via Surpunt 12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footer.xml" Type="http://schemas.openxmlformats.org/officeDocument/2006/relationships/footer" Id="rId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